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ENUM-CONTACT_Canal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de canal utilisé pour le 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APPLICATION</w:t>
            </w:r>
          </w:p>
        </w:tc>
        <w:tc>
          <w:tcPr>
            <w:tcW w:type="dxa" w:w="1728"/>
          </w:tcPr>
          <w:p>
            <w:r>
              <w:t>APPLICATION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BAU</w:t>
            </w:r>
          </w:p>
        </w:tc>
        <w:tc>
          <w:tcPr>
            <w:tcW w:type="dxa" w:w="1728"/>
          </w:tcPr>
          <w:p>
            <w:r>
              <w:t>BAU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DAU</w:t>
            </w:r>
          </w:p>
        </w:tc>
        <w:tc>
          <w:tcPr>
            <w:tcW w:type="dxa" w:w="1728"/>
          </w:tcPr>
          <w:p>
            <w:r>
              <w:t>DAU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DEFIBRILLATEUR</w:t>
            </w:r>
          </w:p>
        </w:tc>
        <w:tc>
          <w:tcPr>
            <w:tcW w:type="dxa" w:w="1728"/>
          </w:tcPr>
          <w:p>
            <w:r>
              <w:t>DEFIBRILLATEUR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ECALL</w:t>
            </w:r>
          </w:p>
        </w:tc>
        <w:tc>
          <w:tcPr>
            <w:tcW w:type="dxa" w:w="1728"/>
          </w:tcPr>
          <w:p>
            <w:r>
              <w:t>ECALL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PERSONNE</w:t>
            </w:r>
          </w:p>
        </w:tc>
        <w:tc>
          <w:tcPr>
            <w:tcW w:type="dxa" w:w="1728"/>
          </w:tcPr>
          <w:p>
            <w:r>
              <w:t>PERSONNE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6BDEEB-A854-4AA4-8C09-D1C66389BC4A}"/>
</file>

<file path=customXml/itemProps3.xml><?xml version="1.0" encoding="utf-8"?>
<ds:datastoreItem xmlns:ds="http://schemas.openxmlformats.org/officeDocument/2006/customXml" ds:itemID="{BFE145E5-123E-4A20-94C7-3EF0B3376F0E}"/>
</file>

<file path=customXml/itemProps4.xml><?xml version="1.0" encoding="utf-8"?>
<ds:datastoreItem xmlns:ds="http://schemas.openxmlformats.org/officeDocument/2006/customXml" ds:itemID="{E5F34D8B-9780-4A07-BBA1-C39317157D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